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3968913" name="fa46f270-0f96-11f0-8368-db2f8eb174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50500" name="fa46f270-0f96-11f0-8368-db2f8eb1740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1209377" name="fef6bee0-0f96-11f0-ac46-cfc75b48be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8229899" name="fef6bee0-0f96-11f0-ac46-cfc75b48bed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 - 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1142370" name="80b274f0-0f98-11f0-bac4-31bb2d43b8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635375" name="80b274f0-0f98-11f0-bac4-31bb2d43b86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5405291" name="848f39f0-0f98-11f0-9e81-f713418904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24430" name="848f39f0-0f98-11f0-9e81-f7134189044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2. 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5289209" name="69d6b1e0-0f9f-11f0-8a44-b78b152b54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0032353" name="69d6b1e0-0f9f-11f0-8a44-b78b152b548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149734" name="6eb1fb20-0f9f-11f0-992f-690cc40ddc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2157946" name="6eb1fb20-0f9f-11f0-992f-690cc40ddc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 - DG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2098883" name="f23f6e80-0fa1-11f0-a9d0-ef9b8a783a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783777" name="f23f6e80-0fa1-11f0-a9d0-ef9b8a783af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2600136" name="f50fa580-0fa1-11f0-a662-791bf5b1f4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807862" name="f50fa580-0fa1-11f0-a662-791bf5b1f43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3292547" name="53b19c00-0fa3-11f0-b375-c1635f096e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1550775" name="53b19c00-0fa3-11f0-b375-c1635f096e8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3847836" name="57a7dc70-0fa3-11f0-82a6-e7f65390ea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0108784" name="57a7dc70-0fa3-11f0-82a6-e7f65390ead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Milchgasse 14, 5000 Aarau  </w:t>
          </w:r>
        </w:p>
        <w:p>
          <w:pPr>
            <w:spacing w:before="0" w:after="0"/>
          </w:pPr>
          <w:r>
            <w:t>229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